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A92" w:rsidRPr="00992BF4" w:rsidRDefault="00264A92" w:rsidP="00264A92">
      <w:pPr>
        <w:keepNext/>
        <w:spacing w:after="0" w:line="240" w:lineRule="auto"/>
        <w:ind w:left="10980" w:hanging="1098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992BF4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НАО «ТАРАЗСКИЙ УНИВЕРСИТЕТ ИМЕНИ М.Х. ДУЛАТИ»</w:t>
      </w:r>
    </w:p>
    <w:p w:rsidR="00264A92" w:rsidRPr="00992BF4" w:rsidRDefault="0003087F" w:rsidP="0003087F">
      <w:pPr>
        <w:keepNext/>
        <w:tabs>
          <w:tab w:val="center" w:pos="6480"/>
          <w:tab w:val="left" w:pos="10830"/>
        </w:tabs>
        <w:spacing w:after="0" w:line="240" w:lineRule="auto"/>
        <w:ind w:left="10980" w:hanging="10980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ab/>
      </w:r>
      <w:r w:rsidR="00264A92" w:rsidRPr="00992BF4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«М.Х. ДУЛАТИ АТЫНДАҒ</w:t>
      </w:r>
      <w:proofErr w:type="gramStart"/>
      <w:r w:rsidR="00264A92" w:rsidRPr="00992BF4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Ы</w:t>
      </w:r>
      <w:proofErr w:type="gramEnd"/>
      <w:r w:rsidR="00264A92" w:rsidRPr="00992BF4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ТАРАЗ УНИВЕРСИТЕТІ» КЕ АҚ»</w:t>
      </w:r>
      <w:r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ab/>
      </w:r>
    </w:p>
    <w:p w:rsidR="00264A92" w:rsidRPr="00992BF4" w:rsidRDefault="00133740" w:rsidP="00264A92">
      <w:pPr>
        <w:keepNext/>
        <w:keepLines/>
        <w:spacing w:before="480" w:after="0"/>
        <w:jc w:val="center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>
        <w:rPr>
          <w:noProof/>
        </w:rPr>
        <w:drawing>
          <wp:inline distT="0" distB="0" distL="0" distR="0" wp14:anchorId="41B1F0BE" wp14:editId="626D7081">
            <wp:extent cx="1524000" cy="876300"/>
            <wp:effectExtent l="0" t="0" r="0" b="0"/>
            <wp:docPr id="4" name="Рисунок 4" descr="C:\Users\admin\Downloads\photo_521336818494878362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photo_5213368184948783621_y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A92" w:rsidRPr="00992BF4" w:rsidRDefault="00264A92" w:rsidP="00264A92">
      <w:pPr>
        <w:keepNext/>
        <w:keepLines/>
        <w:spacing w:before="480" w:after="0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 w:rsidRPr="00992BF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              </w:t>
      </w:r>
      <w:r w:rsidR="00133740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   </w:t>
      </w:r>
      <w:r w:rsidRPr="00992BF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992BF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І</w:t>
      </w:r>
      <w:proofErr w:type="gramStart"/>
      <w:r w:rsidRPr="00992BF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ст</w:t>
      </w:r>
      <w:proofErr w:type="gramEnd"/>
      <w:r w:rsidRPr="00992BF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ің</w:t>
      </w:r>
      <w:proofErr w:type="spellEnd"/>
      <w:r w:rsidRPr="00992BF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№_____________    </w:t>
      </w:r>
      <w:r w:rsidR="00133740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                                                    </w:t>
      </w:r>
      <w:r w:rsidRPr="00992BF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Томны</w:t>
      </w:r>
      <w:r w:rsidRPr="00992BF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kk-KZ"/>
        </w:rPr>
        <w:t>ң №_____________</w:t>
      </w:r>
    </w:p>
    <w:p w:rsidR="00264A92" w:rsidRPr="00992BF4" w:rsidRDefault="00264A92" w:rsidP="00264A92">
      <w:pPr>
        <w:keepNext/>
        <w:keepLines/>
        <w:spacing w:before="480" w:after="0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</w:pPr>
    </w:p>
    <w:p w:rsidR="00264A92" w:rsidRPr="00992BF4" w:rsidRDefault="00264A92" w:rsidP="00264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 w:rsidRPr="00992BF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КОМПЛАЕНС БОЙЫНША ОҚЫТУЛАР ЕСЕБІН ЖҮРГІЗУ ЖУРНАЛЫ</w:t>
      </w:r>
    </w:p>
    <w:p w:rsidR="00264A92" w:rsidRPr="00992BF4" w:rsidRDefault="00264A92" w:rsidP="00264A92">
      <w:pPr>
        <w:spacing w:after="0" w:line="240" w:lineRule="auto"/>
        <w:jc w:val="center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 w:rsidRPr="00992BF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ЖУРНАЛ УЧЁТА ОБУЧЕНИЙ ПО КОМПЛАЕНСУ</w:t>
      </w:r>
    </w:p>
    <w:p w:rsidR="00264A92" w:rsidRPr="00992BF4" w:rsidRDefault="00264A92" w:rsidP="00264A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264A92" w:rsidRPr="00992BF4" w:rsidRDefault="00264A92" w:rsidP="00264A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264A92" w:rsidRPr="00992BF4" w:rsidRDefault="00264A92" w:rsidP="00264A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264A92" w:rsidRPr="00992BF4" w:rsidRDefault="00264A92" w:rsidP="00264A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264A92" w:rsidRPr="00992BF4" w:rsidRDefault="00264A92" w:rsidP="00264A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264A92" w:rsidRPr="00992BF4" w:rsidRDefault="00264A92" w:rsidP="00264A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264A92" w:rsidRPr="00992BF4" w:rsidRDefault="00264A92" w:rsidP="00264A9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992BF4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_________________ </w:t>
      </w:r>
      <w:proofErr w:type="spellStart"/>
      <w:r w:rsidRPr="00992BF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парақ</w:t>
      </w:r>
      <w:proofErr w:type="spellEnd"/>
      <w:r w:rsidRPr="00992BF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(тар)</w:t>
      </w:r>
      <w:r w:rsidRPr="00992BF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992BF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992BF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992BF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992BF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992BF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</w:p>
    <w:p w:rsidR="00264A92" w:rsidRPr="00992BF4" w:rsidRDefault="00264A92" w:rsidP="00264A9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992BF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сақталсын</w:t>
      </w:r>
      <w:proofErr w:type="spellEnd"/>
      <w:r w:rsidRPr="00992BF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_________________</w:t>
      </w:r>
    </w:p>
    <w:p w:rsidR="00264A92" w:rsidRPr="00992BF4" w:rsidRDefault="00264A92" w:rsidP="00264A9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992BF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басталуы</w:t>
      </w:r>
      <w:proofErr w:type="spellEnd"/>
      <w:r w:rsidRPr="00992BF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___________________</w:t>
      </w:r>
    </w:p>
    <w:p w:rsidR="00264A92" w:rsidRPr="00992BF4" w:rsidRDefault="00264A92" w:rsidP="00264A9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992BF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аяқталуы</w:t>
      </w:r>
      <w:proofErr w:type="spellEnd"/>
      <w:r w:rsidRPr="00992BF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___________________</w:t>
      </w:r>
    </w:p>
    <w:p w:rsidR="00133740" w:rsidRDefault="00264A92" w:rsidP="00264A92">
      <w:pPr>
        <w:jc w:val="center"/>
        <w:rPr>
          <w:rFonts w:ascii="Times New Roman" w:eastAsia="MS Mincho" w:hAnsi="Times New Roman" w:cs="Times New Roman"/>
          <w:b/>
          <w:sz w:val="28"/>
          <w:szCs w:val="28"/>
          <w:lang w:val="ru-RU"/>
        </w:rPr>
      </w:pPr>
      <w:r w:rsidRPr="00992BF4">
        <w:rPr>
          <w:rFonts w:ascii="Times New Roman" w:eastAsia="MS Mincho" w:hAnsi="Times New Roman" w:cs="Times New Roman"/>
          <w:lang w:val="ru-RU"/>
        </w:rPr>
        <w:br/>
      </w:r>
    </w:p>
    <w:p w:rsidR="00264A92" w:rsidRPr="00992BF4" w:rsidRDefault="00264A92" w:rsidP="00264A92">
      <w:pPr>
        <w:jc w:val="center"/>
        <w:rPr>
          <w:rFonts w:ascii="Times New Roman" w:eastAsia="MS Mincho" w:hAnsi="Times New Roman" w:cs="Times New Roman"/>
          <w:b/>
          <w:sz w:val="28"/>
          <w:szCs w:val="28"/>
          <w:lang w:val="ru-RU"/>
        </w:rPr>
      </w:pPr>
      <w:proofErr w:type="spellStart"/>
      <w:r w:rsidRPr="00992BF4">
        <w:rPr>
          <w:rFonts w:ascii="Times New Roman" w:eastAsia="MS Mincho" w:hAnsi="Times New Roman" w:cs="Times New Roman"/>
          <w:b/>
          <w:sz w:val="28"/>
          <w:szCs w:val="28"/>
          <w:lang w:val="ru-RU"/>
        </w:rPr>
        <w:t>Тараз</w:t>
      </w:r>
      <w:proofErr w:type="spellEnd"/>
    </w:p>
    <w:p w:rsidR="000B3B1C" w:rsidRPr="00992BF4" w:rsidRDefault="000B3B1C">
      <w:pPr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af6"/>
        <w:tblW w:w="13046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2410"/>
        <w:gridCol w:w="2126"/>
        <w:gridCol w:w="2134"/>
        <w:gridCol w:w="2299"/>
        <w:gridCol w:w="2126"/>
      </w:tblGrid>
      <w:tr w:rsidR="00264A92" w:rsidRPr="00992BF4" w:rsidTr="00264A92">
        <w:tc>
          <w:tcPr>
            <w:tcW w:w="534" w:type="dxa"/>
            <w:hideMark/>
          </w:tcPr>
          <w:p w:rsidR="00264A92" w:rsidRPr="00992BF4" w:rsidRDefault="00264A92" w:rsidP="00992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№</w:t>
            </w:r>
          </w:p>
        </w:tc>
        <w:tc>
          <w:tcPr>
            <w:tcW w:w="1417" w:type="dxa"/>
            <w:hideMark/>
          </w:tcPr>
          <w:p w:rsidR="00264A92" w:rsidRPr="00992BF4" w:rsidRDefault="00264A92" w:rsidP="00992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Дата обучения</w:t>
            </w:r>
            <w:proofErr w:type="gramStart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/ </w:t>
            </w:r>
            <w:proofErr w:type="spellStart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</w:t>
            </w:r>
            <w:proofErr w:type="gramEnd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қыту</w:t>
            </w:r>
            <w:proofErr w:type="spellEnd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күні</w:t>
            </w:r>
            <w:proofErr w:type="spellEnd"/>
          </w:p>
        </w:tc>
        <w:tc>
          <w:tcPr>
            <w:tcW w:w="2410" w:type="dxa"/>
            <w:hideMark/>
          </w:tcPr>
          <w:p w:rsidR="00264A92" w:rsidRPr="00992BF4" w:rsidRDefault="00264A92" w:rsidP="00992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обучения</w:t>
            </w:r>
            <w:proofErr w:type="gramStart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/ </w:t>
            </w:r>
            <w:proofErr w:type="spellStart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</w:t>
            </w:r>
            <w:proofErr w:type="gramEnd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қыту</w:t>
            </w:r>
            <w:proofErr w:type="spellEnd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тақырыбы</w:t>
            </w:r>
            <w:proofErr w:type="spellEnd"/>
          </w:p>
        </w:tc>
        <w:tc>
          <w:tcPr>
            <w:tcW w:w="2126" w:type="dxa"/>
            <w:hideMark/>
          </w:tcPr>
          <w:p w:rsidR="00264A92" w:rsidRPr="00992BF4" w:rsidRDefault="00264A92" w:rsidP="00992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Категория участников (ППС, студент, </w:t>
            </w:r>
            <w:proofErr w:type="spellStart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админперсонал</w:t>
            </w:r>
            <w:proofErr w:type="spellEnd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) / </w:t>
            </w:r>
            <w:proofErr w:type="spellStart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Қатысушылар</w:t>
            </w:r>
            <w:proofErr w:type="spellEnd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санаты</w:t>
            </w:r>
            <w:proofErr w:type="spellEnd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(ОПҚ, студент, </w:t>
            </w:r>
            <w:proofErr w:type="spellStart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әкімшілік</w:t>
            </w:r>
            <w:proofErr w:type="spellEnd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2134" w:type="dxa"/>
            <w:hideMark/>
          </w:tcPr>
          <w:p w:rsidR="00264A92" w:rsidRPr="00992BF4" w:rsidRDefault="00264A92" w:rsidP="00992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Количество участников / </w:t>
            </w:r>
            <w:proofErr w:type="spellStart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Қатысушылар</w:t>
            </w:r>
            <w:proofErr w:type="spellEnd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саны</w:t>
            </w:r>
          </w:p>
        </w:tc>
        <w:tc>
          <w:tcPr>
            <w:tcW w:w="2299" w:type="dxa"/>
            <w:hideMark/>
          </w:tcPr>
          <w:p w:rsidR="00264A92" w:rsidRPr="00992BF4" w:rsidRDefault="00264A92" w:rsidP="00992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proofErr w:type="gramStart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Ответственный</w:t>
            </w:r>
            <w:proofErr w:type="gramEnd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за проведение / </w:t>
            </w:r>
            <w:proofErr w:type="spellStart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Өткізуге</w:t>
            </w:r>
            <w:proofErr w:type="spellEnd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жауапты</w:t>
            </w:r>
            <w:proofErr w:type="spellEnd"/>
          </w:p>
        </w:tc>
        <w:tc>
          <w:tcPr>
            <w:tcW w:w="2126" w:type="dxa"/>
            <w:hideMark/>
          </w:tcPr>
          <w:p w:rsidR="00264A92" w:rsidRPr="00992BF4" w:rsidRDefault="00264A92" w:rsidP="00992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Примечание / </w:t>
            </w:r>
            <w:proofErr w:type="spellStart"/>
            <w:r w:rsidRPr="0099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Ескертпе</w:t>
            </w:r>
            <w:proofErr w:type="spellEnd"/>
          </w:p>
        </w:tc>
      </w:tr>
      <w:tr w:rsidR="00264A92" w:rsidRPr="00992BF4" w:rsidTr="00264A92">
        <w:tc>
          <w:tcPr>
            <w:tcW w:w="534" w:type="dxa"/>
          </w:tcPr>
          <w:p w:rsidR="00264A92" w:rsidRPr="00992BF4" w:rsidRDefault="00264A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64A92" w:rsidRPr="00992BF4" w:rsidRDefault="00264A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64A92" w:rsidRPr="00992BF4" w:rsidRDefault="00264A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4A92" w:rsidRPr="00992BF4" w:rsidRDefault="00264A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</w:tcPr>
          <w:p w:rsidR="00264A92" w:rsidRPr="00992BF4" w:rsidRDefault="00264A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264A92" w:rsidRPr="00992BF4" w:rsidRDefault="00264A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64A92" w:rsidRPr="00992BF4" w:rsidRDefault="00264A92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60E66" w:rsidRPr="00992BF4" w:rsidTr="00264A92">
        <w:tc>
          <w:tcPr>
            <w:tcW w:w="5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60E66" w:rsidRPr="00992BF4" w:rsidTr="00264A92">
        <w:tc>
          <w:tcPr>
            <w:tcW w:w="5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60E66" w:rsidRPr="00992BF4" w:rsidTr="00264A92">
        <w:tc>
          <w:tcPr>
            <w:tcW w:w="5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60E66" w:rsidRPr="00992BF4" w:rsidTr="00264A92">
        <w:tc>
          <w:tcPr>
            <w:tcW w:w="5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60E66" w:rsidRPr="00992BF4" w:rsidTr="00264A92">
        <w:tc>
          <w:tcPr>
            <w:tcW w:w="5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60E66" w:rsidRPr="00992BF4" w:rsidTr="00264A92">
        <w:tc>
          <w:tcPr>
            <w:tcW w:w="5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60E66" w:rsidRPr="00992BF4" w:rsidTr="00264A92">
        <w:tc>
          <w:tcPr>
            <w:tcW w:w="5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60E66" w:rsidRPr="00992BF4" w:rsidTr="00264A92">
        <w:tc>
          <w:tcPr>
            <w:tcW w:w="5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60E66" w:rsidRPr="00992BF4" w:rsidTr="00264A92">
        <w:tc>
          <w:tcPr>
            <w:tcW w:w="5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60E66" w:rsidRPr="00992BF4" w:rsidTr="00264A92">
        <w:tc>
          <w:tcPr>
            <w:tcW w:w="5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60E66" w:rsidRPr="00992BF4" w:rsidTr="00264A92">
        <w:tc>
          <w:tcPr>
            <w:tcW w:w="5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60E66" w:rsidRPr="00992BF4" w:rsidTr="00264A92">
        <w:tc>
          <w:tcPr>
            <w:tcW w:w="5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60E66" w:rsidRPr="00992BF4" w:rsidTr="00264A92">
        <w:tc>
          <w:tcPr>
            <w:tcW w:w="5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60E66" w:rsidRPr="00992BF4" w:rsidTr="00264A92">
        <w:tc>
          <w:tcPr>
            <w:tcW w:w="5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60E66" w:rsidRPr="00992BF4" w:rsidTr="00264A92">
        <w:tc>
          <w:tcPr>
            <w:tcW w:w="5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60E66" w:rsidRPr="00992BF4" w:rsidTr="00264A92">
        <w:tc>
          <w:tcPr>
            <w:tcW w:w="5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60E66" w:rsidRPr="00992BF4" w:rsidTr="00264A92">
        <w:tc>
          <w:tcPr>
            <w:tcW w:w="5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60E66" w:rsidRPr="00992BF4" w:rsidTr="00264A92">
        <w:tc>
          <w:tcPr>
            <w:tcW w:w="5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60E66" w:rsidRPr="00992BF4" w:rsidTr="00264A92">
        <w:tc>
          <w:tcPr>
            <w:tcW w:w="5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60E66" w:rsidRPr="00992BF4" w:rsidTr="00264A92">
        <w:tc>
          <w:tcPr>
            <w:tcW w:w="5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60E66" w:rsidRPr="00992BF4" w:rsidTr="00264A92">
        <w:tc>
          <w:tcPr>
            <w:tcW w:w="5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60E66" w:rsidRPr="00992BF4" w:rsidTr="00264A92">
        <w:tc>
          <w:tcPr>
            <w:tcW w:w="5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60E66" w:rsidRPr="00992BF4" w:rsidTr="00264A92">
        <w:tc>
          <w:tcPr>
            <w:tcW w:w="5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60E66" w:rsidRPr="00992BF4" w:rsidRDefault="00460E6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0B3B1C" w:rsidRPr="00992BF4" w:rsidRDefault="000B3B1C">
      <w:pPr>
        <w:rPr>
          <w:rFonts w:ascii="Times New Roman" w:hAnsi="Times New Roman" w:cs="Times New Roman"/>
        </w:rPr>
      </w:pPr>
    </w:p>
    <w:sectPr w:rsidR="000B3B1C" w:rsidRPr="00992BF4" w:rsidSect="00264A92">
      <w:headerReference w:type="default" r:id="rId11"/>
      <w:pgSz w:w="15840" w:h="12240" w:orient="landscape"/>
      <w:pgMar w:top="709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581" w:rsidRDefault="00AB0581">
      <w:pPr>
        <w:spacing w:line="240" w:lineRule="auto"/>
      </w:pPr>
      <w:r>
        <w:separator/>
      </w:r>
    </w:p>
  </w:endnote>
  <w:endnote w:type="continuationSeparator" w:id="0">
    <w:p w:rsidR="00AB0581" w:rsidRDefault="00AB05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581" w:rsidRDefault="00AB0581">
      <w:pPr>
        <w:spacing w:after="0"/>
      </w:pPr>
      <w:r>
        <w:separator/>
      </w:r>
    </w:p>
  </w:footnote>
  <w:footnote w:type="continuationSeparator" w:id="0">
    <w:p w:rsidR="00AB0581" w:rsidRDefault="00AB05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935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0553"/>
      <w:gridCol w:w="2213"/>
      <w:gridCol w:w="1169"/>
    </w:tblGrid>
    <w:tr w:rsidR="00133740" w:rsidRPr="00992BF4" w:rsidTr="0010587A">
      <w:trPr>
        <w:cantSplit/>
        <w:trHeight w:val="631"/>
        <w:jc w:val="center"/>
      </w:trPr>
      <w:tc>
        <w:tcPr>
          <w:tcW w:w="1055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center"/>
          <w:hideMark/>
        </w:tcPr>
        <w:p w:rsidR="00133740" w:rsidRPr="00992BF4" w:rsidRDefault="00133740" w:rsidP="0010587A">
          <w:pPr>
            <w:shd w:val="clear" w:color="auto" w:fill="FFFFFF"/>
            <w:spacing w:after="0" w:line="240" w:lineRule="auto"/>
            <w:rPr>
              <w:rFonts w:ascii="Times New Roman" w:eastAsia="MS Mincho" w:hAnsi="Times New Roman" w:cs="Times New Roman"/>
              <w:bCs/>
              <w:lang w:val="ru-RU"/>
            </w:rPr>
          </w:pPr>
          <w:proofErr w:type="spellStart"/>
          <w:r>
            <w:rPr>
              <w:rFonts w:ascii="Times New Roman" w:eastAsia="MS Mincho" w:hAnsi="Times New Roman" w:cs="Times New Roman"/>
              <w:bCs/>
              <w:lang w:val="ru-RU"/>
            </w:rPr>
            <w:t>К</w:t>
          </w:r>
          <w:r w:rsidRPr="00992BF4">
            <w:rPr>
              <w:rFonts w:ascii="Times New Roman" w:eastAsia="MS Mincho" w:hAnsi="Times New Roman" w:cs="Times New Roman"/>
              <w:bCs/>
              <w:lang w:val="ru-RU"/>
            </w:rPr>
            <w:t>омплаенс</w:t>
          </w:r>
          <w:proofErr w:type="spellEnd"/>
          <w:r w:rsidRPr="00992BF4">
            <w:rPr>
              <w:rFonts w:ascii="Times New Roman" w:eastAsia="MS Mincho" w:hAnsi="Times New Roman" w:cs="Times New Roman"/>
              <w:bCs/>
              <w:lang w:val="ru-RU"/>
            </w:rPr>
            <w:t xml:space="preserve"> </w:t>
          </w:r>
          <w:proofErr w:type="spellStart"/>
          <w:r w:rsidRPr="00992BF4">
            <w:rPr>
              <w:rFonts w:ascii="Times New Roman" w:eastAsia="MS Mincho" w:hAnsi="Times New Roman" w:cs="Times New Roman"/>
              <w:bCs/>
              <w:lang w:val="ru-RU"/>
            </w:rPr>
            <w:t>бойынша</w:t>
          </w:r>
          <w:proofErr w:type="spellEnd"/>
          <w:r w:rsidRPr="00992BF4">
            <w:rPr>
              <w:rFonts w:ascii="Times New Roman" w:eastAsia="MS Mincho" w:hAnsi="Times New Roman" w:cs="Times New Roman"/>
              <w:bCs/>
              <w:lang w:val="ru-RU"/>
            </w:rPr>
            <w:t xml:space="preserve"> </w:t>
          </w:r>
          <w:proofErr w:type="spellStart"/>
          <w:r w:rsidRPr="00992BF4">
            <w:rPr>
              <w:rFonts w:ascii="Times New Roman" w:eastAsia="MS Mincho" w:hAnsi="Times New Roman" w:cs="Times New Roman"/>
              <w:bCs/>
              <w:lang w:val="ru-RU"/>
            </w:rPr>
            <w:t>оқытулар</w:t>
          </w:r>
          <w:proofErr w:type="spellEnd"/>
          <w:r w:rsidRPr="00992BF4">
            <w:rPr>
              <w:rFonts w:ascii="Times New Roman" w:eastAsia="MS Mincho" w:hAnsi="Times New Roman" w:cs="Times New Roman"/>
              <w:bCs/>
              <w:lang w:val="ru-RU"/>
            </w:rPr>
            <w:t xml:space="preserve"> </w:t>
          </w:r>
          <w:proofErr w:type="spellStart"/>
          <w:r w:rsidRPr="00992BF4">
            <w:rPr>
              <w:rFonts w:ascii="Times New Roman" w:eastAsia="MS Mincho" w:hAnsi="Times New Roman" w:cs="Times New Roman"/>
              <w:bCs/>
              <w:lang w:val="ru-RU"/>
            </w:rPr>
            <w:t>есебі</w:t>
          </w:r>
          <w:proofErr w:type="gramStart"/>
          <w:r w:rsidRPr="00992BF4">
            <w:rPr>
              <w:rFonts w:ascii="Times New Roman" w:eastAsia="MS Mincho" w:hAnsi="Times New Roman" w:cs="Times New Roman"/>
              <w:bCs/>
              <w:lang w:val="ru-RU"/>
            </w:rPr>
            <w:t>н</w:t>
          </w:r>
          <w:proofErr w:type="spellEnd"/>
          <w:r w:rsidRPr="00992BF4">
            <w:rPr>
              <w:rFonts w:ascii="Times New Roman" w:eastAsia="MS Mincho" w:hAnsi="Times New Roman" w:cs="Times New Roman"/>
              <w:bCs/>
              <w:lang w:val="ru-RU"/>
            </w:rPr>
            <w:t xml:space="preserve"> </w:t>
          </w:r>
          <w:proofErr w:type="spellStart"/>
          <w:r w:rsidRPr="00992BF4">
            <w:rPr>
              <w:rFonts w:ascii="Times New Roman" w:eastAsia="MS Mincho" w:hAnsi="Times New Roman" w:cs="Times New Roman"/>
              <w:bCs/>
              <w:lang w:val="ru-RU"/>
            </w:rPr>
            <w:t>ж</w:t>
          </w:r>
          <w:proofErr w:type="gramEnd"/>
          <w:r w:rsidRPr="00992BF4">
            <w:rPr>
              <w:rFonts w:ascii="Times New Roman" w:eastAsia="MS Mincho" w:hAnsi="Times New Roman" w:cs="Times New Roman"/>
              <w:bCs/>
              <w:lang w:val="ru-RU"/>
            </w:rPr>
            <w:t>үргізу</w:t>
          </w:r>
          <w:proofErr w:type="spellEnd"/>
          <w:r w:rsidRPr="00992BF4">
            <w:rPr>
              <w:rFonts w:ascii="Times New Roman" w:eastAsia="MS Mincho" w:hAnsi="Times New Roman" w:cs="Times New Roman"/>
              <w:bCs/>
              <w:lang w:val="ru-RU"/>
            </w:rPr>
            <w:t xml:space="preserve"> журналы </w:t>
          </w:r>
        </w:p>
        <w:p w:rsidR="00133740" w:rsidRPr="00992BF4" w:rsidRDefault="00133740" w:rsidP="0010587A">
          <w:pPr>
            <w:shd w:val="clear" w:color="auto" w:fill="FFFFFF"/>
            <w:spacing w:after="0" w:line="240" w:lineRule="auto"/>
            <w:rPr>
              <w:rFonts w:ascii="Times New Roman" w:eastAsia="MS Mincho" w:hAnsi="Times New Roman" w:cs="Times New Roman"/>
              <w:bCs/>
              <w:lang w:val="ru-RU"/>
            </w:rPr>
          </w:pPr>
          <w:r w:rsidRPr="00992BF4">
            <w:rPr>
              <w:rFonts w:ascii="Times New Roman" w:eastAsia="MS Mincho" w:hAnsi="Times New Roman" w:cs="Times New Roman"/>
              <w:bCs/>
              <w:lang w:val="ru-RU"/>
            </w:rPr>
            <w:t xml:space="preserve">журнал учёта обучений по </w:t>
          </w:r>
          <w:proofErr w:type="spellStart"/>
          <w:r w:rsidRPr="00992BF4">
            <w:rPr>
              <w:rFonts w:ascii="Times New Roman" w:eastAsia="MS Mincho" w:hAnsi="Times New Roman" w:cs="Times New Roman"/>
              <w:bCs/>
              <w:lang w:val="ru-RU"/>
            </w:rPr>
            <w:t>комплаенсу</w:t>
          </w:r>
          <w:proofErr w:type="spellEnd"/>
        </w:p>
      </w:tc>
      <w:tc>
        <w:tcPr>
          <w:tcW w:w="221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center"/>
          <w:hideMark/>
        </w:tcPr>
        <w:p w:rsidR="00133740" w:rsidRPr="00133740" w:rsidRDefault="00133740" w:rsidP="0010587A">
          <w:pPr>
            <w:shd w:val="clear" w:color="auto" w:fill="FFFFFF"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val="kk-KZ" w:eastAsia="ru-RU"/>
            </w:rPr>
          </w:pPr>
          <w:r w:rsidRPr="00133740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val="kk-KZ"/>
            </w:rPr>
            <w:t xml:space="preserve">Ф 1-6 АКК – 08 – 2025  </w:t>
          </w:r>
        </w:p>
      </w:tc>
      <w:tc>
        <w:tcPr>
          <w:tcW w:w="116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center"/>
          <w:hideMark/>
        </w:tcPr>
        <w:p w:rsidR="00133740" w:rsidRPr="00992BF4" w:rsidRDefault="00133740" w:rsidP="0010587A">
          <w:pPr>
            <w:shd w:val="clear" w:color="auto" w:fill="FFFFFF"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val="ru-RU" w:eastAsia="ru-RU"/>
            </w:rPr>
          </w:pPr>
          <w:r>
            <w:rPr>
              <w:noProof/>
            </w:rPr>
            <w:drawing>
              <wp:inline distT="0" distB="0" distL="0" distR="0" wp14:anchorId="6D5BE869" wp14:editId="79EFE9F8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33740" w:rsidRDefault="0013374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087F"/>
    <w:rsid w:val="00034616"/>
    <w:rsid w:val="0006063C"/>
    <w:rsid w:val="000B3B1C"/>
    <w:rsid w:val="00133740"/>
    <w:rsid w:val="0015074B"/>
    <w:rsid w:val="00264A92"/>
    <w:rsid w:val="0029639D"/>
    <w:rsid w:val="00326F90"/>
    <w:rsid w:val="00460E66"/>
    <w:rsid w:val="00495DA7"/>
    <w:rsid w:val="00992BF4"/>
    <w:rsid w:val="00A5440A"/>
    <w:rsid w:val="00AA1D8D"/>
    <w:rsid w:val="00AB0581"/>
    <w:rsid w:val="00AE5201"/>
    <w:rsid w:val="00B44863"/>
    <w:rsid w:val="00B47730"/>
    <w:rsid w:val="00CB0664"/>
    <w:rsid w:val="00D921AD"/>
    <w:rsid w:val="00EB059B"/>
    <w:rsid w:val="00F1584E"/>
    <w:rsid w:val="00FC693F"/>
    <w:rsid w:val="09AE3624"/>
    <w:rsid w:val="2916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qFormat="1"/>
    <w:lsdException w:name="toa heading" w:semiHidden="1"/>
    <w:lsdException w:name="List" w:qFormat="1"/>
    <w:lsdException w:name="List Bullet" w:qFormat="1"/>
    <w:lsdException w:name="List 3" w:qFormat="1"/>
    <w:lsdException w:name="List 4" w:semiHidden="1"/>
    <w:lsdException w:name="List 5" w:semiHidden="1"/>
    <w:lsdException w:name="List Bullet 3" w:qFormat="1"/>
    <w:lsdException w:name="List Bullet 4" w:semiHidden="1"/>
    <w:lsdException w:name="List Bullet 5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 Indent" w:semiHidden="1"/>
    <w:lsdException w:name="List Continue 3" w:qFormat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3" w:qFormat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/>
    <w:lsdException w:name="Table Theme" w:semiHidden="1"/>
    <w:lsdException w:name="Placeholder Text" w:semiHidden="1" w:unhideWhenUsed="0"/>
    <w:lsdException w:name="No Spacing" w:uiPriority="1" w:unhideWhenUsed="0" w:qFormat="1"/>
    <w:lsdException w:name="Light Shading" w:uiPriority="60" w:unhideWhenUsed="0" w:qFormat="1"/>
    <w:lsdException w:name="Light List" w:uiPriority="61" w:unhideWhenUsed="0" w:qFormat="1"/>
    <w:lsdException w:name="Light Grid" w:uiPriority="62" w:unhideWhenUsed="0"/>
    <w:lsdException w:name="Medium Shading 1" w:uiPriority="63" w:unhideWhenUsed="0"/>
    <w:lsdException w:name="Medium Shading 2" w:uiPriority="64" w:unhideWhenUsed="0" w:qFormat="1"/>
    <w:lsdException w:name="Medium List 1" w:uiPriority="65" w:unhideWhenUsed="0"/>
    <w:lsdException w:name="Medium List 2" w:uiPriority="66" w:unhideWhenUsed="0"/>
    <w:lsdException w:name="Medium Grid 1" w:uiPriority="67" w:unhideWhenUsed="0" w:qFormat="1"/>
    <w:lsdException w:name="Medium Grid 2" w:uiPriority="68" w:unhideWhenUsed="0"/>
    <w:lsdException w:name="Medium Grid 3" w:uiPriority="69" w:unhideWhenUsed="0"/>
    <w:lsdException w:name="Dark List" w:uiPriority="70" w:unhideWhenUsed="0" w:qFormat="1"/>
    <w:lsdException w:name="Colorful Shading" w:uiPriority="71" w:unhideWhenUsed="0" w:qFormat="1"/>
    <w:lsdException w:name="Colorful List" w:uiPriority="72" w:unhideWhenUsed="0"/>
    <w:lsdException w:name="Colorful Grid" w:uiPriority="73" w:unhideWhenUsed="0" w:qFormat="1"/>
    <w:lsdException w:name="Light Shading Accent 1" w:uiPriority="60" w:unhideWhenUsed="0" w:qFormat="1"/>
    <w:lsdException w:name="Light List Accent 1" w:uiPriority="61" w:unhideWhenUsed="0" w:qFormat="1"/>
    <w:lsdException w:name="Light Grid Accent 1" w:uiPriority="62" w:unhideWhenUsed="0" w:qFormat="1"/>
    <w:lsdException w:name="Medium Shading 1 Accent 1" w:uiPriority="63" w:unhideWhenUsed="0" w:qFormat="1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 w:qFormat="1"/>
    <w:lsdException w:name="Colorful Shading Accent 1" w:uiPriority="71" w:unhideWhenUsed="0" w:qFormat="1"/>
    <w:lsdException w:name="Colorful List Accent 1" w:uiPriority="72" w:unhideWhenUsed="0" w:qFormat="1"/>
    <w:lsdException w:name="Colorful Grid Accent 1" w:uiPriority="73" w:unhideWhenUsed="0"/>
    <w:lsdException w:name="Light Shading Accent 2" w:uiPriority="60" w:unhideWhenUsed="0"/>
    <w:lsdException w:name="Light List Accent 2" w:uiPriority="61" w:unhideWhenUsed="0" w:qFormat="1"/>
    <w:lsdException w:name="Light Grid Accent 2" w:uiPriority="62" w:unhideWhenUsed="0" w:qFormat="1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 w:qFormat="1"/>
    <w:lsdException w:name="Medium List 2 Accent 2" w:uiPriority="66" w:unhideWhenUsed="0" w:qFormat="1"/>
    <w:lsdException w:name="Medium Grid 1 Accent 2" w:uiPriority="67" w:unhideWhenUsed="0" w:qFormat="1"/>
    <w:lsdException w:name="Medium Grid 2 Accent 2" w:uiPriority="68" w:unhideWhenUsed="0" w:qFormat="1"/>
    <w:lsdException w:name="Medium Grid 3 Accent 2" w:uiPriority="69" w:unhideWhenUsed="0" w:qFormat="1"/>
    <w:lsdException w:name="Dark List Accent 2" w:uiPriority="70" w:unhideWhenUsed="0" w:qFormat="1"/>
    <w:lsdException w:name="Colorful Shading Accent 2" w:uiPriority="71" w:unhideWhenUsed="0" w:qFormat="1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 w:qFormat="1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 w:qFormat="1"/>
    <w:lsdException w:name="Medium Grid 1 Accent 3" w:uiPriority="67" w:unhideWhenUsed="0" w:qFormat="1"/>
    <w:lsdException w:name="Medium Grid 2 Accent 3" w:uiPriority="68" w:unhideWhenUsed="0"/>
    <w:lsdException w:name="Medium Grid 3 Accent 3" w:uiPriority="69" w:unhideWhenUsed="0" w:qFormat="1"/>
    <w:lsdException w:name="Dark List Accent 3" w:uiPriority="70" w:unhideWhenUsed="0" w:qFormat="1"/>
    <w:lsdException w:name="Colorful Shading Accent 3" w:uiPriority="71" w:unhideWhenUsed="0" w:qFormat="1"/>
    <w:lsdException w:name="Colorful List Accent 3" w:uiPriority="72" w:unhideWhenUsed="0" w:qFormat="1"/>
    <w:lsdException w:name="Colorful Grid Accent 3" w:uiPriority="73" w:unhideWhenUsed="0"/>
    <w:lsdException w:name="Light Shading Accent 4" w:uiPriority="60" w:unhideWhenUsed="0"/>
    <w:lsdException w:name="Light List Accent 4" w:uiPriority="61" w:unhideWhenUsed="0" w:qFormat="1"/>
    <w:lsdException w:name="Light Grid Accent 4" w:uiPriority="62" w:unhideWhenUsed="0" w:qFormat="1"/>
    <w:lsdException w:name="Medium Shading 1 Accent 4" w:uiPriority="63" w:unhideWhenUsed="0" w:qFormat="1"/>
    <w:lsdException w:name="Medium Shading 2 Accent 4" w:uiPriority="64" w:unhideWhenUsed="0"/>
    <w:lsdException w:name="Medium List 1 Accent 4" w:uiPriority="65" w:unhideWhenUsed="0" w:qFormat="1"/>
    <w:lsdException w:name="Medium List 2 Accent 4" w:uiPriority="66" w:unhideWhenUsed="0" w:qFormat="1"/>
    <w:lsdException w:name="Medium Grid 1 Accent 4" w:uiPriority="67" w:unhideWhenUsed="0" w:qFormat="1"/>
    <w:lsdException w:name="Medium Grid 2 Accent 4" w:uiPriority="68" w:unhideWhenUsed="0"/>
    <w:lsdException w:name="Medium Grid 3 Accent 4" w:uiPriority="69" w:unhideWhenUsed="0" w:qFormat="1"/>
    <w:lsdException w:name="Dark List Accent 4" w:uiPriority="70" w:unhideWhenUsed="0"/>
    <w:lsdException w:name="Colorful Shading Accent 4" w:uiPriority="71" w:unhideWhenUsed="0" w:qFormat="1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 w:qFormat="1"/>
    <w:lsdException w:name="Medium Shading 2 Accent 5" w:uiPriority="64" w:unhideWhenUsed="0"/>
    <w:lsdException w:name="Medium List 1 Accent 5" w:uiPriority="65" w:unhideWhenUsed="0" w:qFormat="1"/>
    <w:lsdException w:name="Medium List 2 Accent 5" w:uiPriority="66" w:unhideWhenUsed="0" w:qFormat="1"/>
    <w:lsdException w:name="Medium Grid 1 Accent 5" w:uiPriority="67" w:unhideWhenUsed="0"/>
    <w:lsdException w:name="Medium Grid 2 Accent 5" w:uiPriority="68" w:unhideWhenUsed="0" w:qFormat="1"/>
    <w:lsdException w:name="Medium Grid 3 Accent 5" w:uiPriority="69" w:unhideWhenUsed="0"/>
    <w:lsdException w:name="Dark List Accent 5" w:uiPriority="70" w:unhideWhenUsed="0" w:qFormat="1"/>
    <w:lsdException w:name="Colorful Shading Accent 5" w:uiPriority="71" w:unhideWhenUsed="0" w:qFormat="1"/>
    <w:lsdException w:name="Colorful List Accent 5" w:uiPriority="72" w:unhideWhenUsed="0"/>
    <w:lsdException w:name="Colorful Grid Accent 5" w:uiPriority="73" w:unhideWhenUsed="0" w:qFormat="1"/>
    <w:lsdException w:name="Light Shading Accent 6" w:uiPriority="60" w:unhideWhenUsed="0" w:qFormat="1"/>
    <w:lsdException w:name="Light List Accent 6" w:uiPriority="61" w:unhideWhenUsed="0"/>
    <w:lsdException w:name="Light Grid Accent 6" w:uiPriority="62" w:unhideWhenUsed="0"/>
    <w:lsdException w:name="Medium Shading 1 Accent 6" w:uiPriority="63" w:unhideWhenUsed="0" w:qFormat="1"/>
    <w:lsdException w:name="Medium Shading 2 Accent 6" w:uiPriority="64" w:unhideWhenUsed="0"/>
    <w:lsdException w:name="Medium List 1 Accent 6" w:uiPriority="65" w:unhideWhenUsed="0" w:qFormat="1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 w:qFormat="1"/>
    <w:lsdException w:name="Medium Grid 3 Accent 6" w:uiPriority="69" w:unhideWhenUsed="0" w:qFormat="1"/>
    <w:lsdException w:name="Dark List Accent 6" w:uiPriority="70" w:unhideWhenUsed="0"/>
    <w:lsdException w:name="Colorful Shading Accent 6" w:uiPriority="71" w:unhideWhenUsed="0" w:qFormat="1"/>
    <w:lsdException w:name="Colorful List Accent 6" w:uiPriority="72" w:unhideWhenUsed="0" w:qFormat="1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1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Emphasis"/>
    <w:basedOn w:val="a2"/>
    <w:uiPriority w:val="20"/>
    <w:qFormat/>
    <w:rPr>
      <w:i/>
      <w:iCs/>
    </w:rPr>
  </w:style>
  <w:style w:type="character" w:styleId="a6">
    <w:name w:val="Strong"/>
    <w:basedOn w:val="a2"/>
    <w:uiPriority w:val="22"/>
    <w:qFormat/>
    <w:rPr>
      <w:b/>
      <w:bCs/>
    </w:rPr>
  </w:style>
  <w:style w:type="paragraph" w:styleId="a7">
    <w:name w:val="List Continue"/>
    <w:basedOn w:val="a1"/>
    <w:uiPriority w:val="99"/>
    <w:unhideWhenUsed/>
    <w:pPr>
      <w:spacing w:after="120"/>
      <w:ind w:left="360"/>
      <w:contextualSpacing/>
    </w:pPr>
  </w:style>
  <w:style w:type="paragraph" w:styleId="23">
    <w:name w:val="Body Text 2"/>
    <w:basedOn w:val="a1"/>
    <w:link w:val="24"/>
    <w:uiPriority w:val="99"/>
    <w:unhideWhenUsed/>
    <w:pPr>
      <w:spacing w:after="120" w:line="480" w:lineRule="auto"/>
    </w:pPr>
  </w:style>
  <w:style w:type="paragraph" w:styleId="a8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3">
    <w:name w:val="List Number 3"/>
    <w:basedOn w:val="a1"/>
    <w:uiPriority w:val="99"/>
    <w:unhideWhenUsed/>
    <w:pPr>
      <w:numPr>
        <w:numId w:val="1"/>
      </w:numPr>
      <w:contextualSpacing/>
    </w:pPr>
  </w:style>
  <w:style w:type="paragraph" w:styleId="a9">
    <w:name w:val="header"/>
    <w:basedOn w:val="a1"/>
    <w:link w:val="a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b">
    <w:name w:val="Body Text"/>
    <w:basedOn w:val="a1"/>
    <w:link w:val="ac"/>
    <w:uiPriority w:val="99"/>
    <w:unhideWhenUsed/>
    <w:pPr>
      <w:spacing w:after="120"/>
    </w:pPr>
  </w:style>
  <w:style w:type="paragraph" w:styleId="ad">
    <w:name w:val="macro"/>
    <w:link w:val="ae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val="en-US" w:eastAsia="en-US"/>
    </w:rPr>
  </w:style>
  <w:style w:type="paragraph" w:styleId="a0">
    <w:name w:val="List Bullet"/>
    <w:basedOn w:val="a1"/>
    <w:uiPriority w:val="99"/>
    <w:unhideWhenUsed/>
    <w:qFormat/>
    <w:pPr>
      <w:numPr>
        <w:numId w:val="2"/>
      </w:numPr>
      <w:contextualSpacing/>
    </w:pPr>
  </w:style>
  <w:style w:type="paragraph" w:styleId="20">
    <w:name w:val="List Bullet 2"/>
    <w:basedOn w:val="a1"/>
    <w:uiPriority w:val="99"/>
    <w:unhideWhenUsed/>
    <w:pPr>
      <w:numPr>
        <w:numId w:val="3"/>
      </w:numPr>
      <w:contextualSpacing/>
    </w:p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f">
    <w:name w:val="Title"/>
    <w:basedOn w:val="a1"/>
    <w:next w:val="a1"/>
    <w:link w:val="af0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footer"/>
    <w:basedOn w:val="a1"/>
    <w:link w:val="af2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">
    <w:name w:val="List Number"/>
    <w:basedOn w:val="a1"/>
    <w:uiPriority w:val="99"/>
    <w:unhideWhenUsed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pPr>
      <w:numPr>
        <w:numId w:val="6"/>
      </w:numPr>
      <w:contextualSpacing/>
    </w:pPr>
  </w:style>
  <w:style w:type="paragraph" w:styleId="af3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33">
    <w:name w:val="Body Text 3"/>
    <w:basedOn w:val="a1"/>
    <w:link w:val="34"/>
    <w:uiPriority w:val="99"/>
    <w:unhideWhenUsed/>
    <w:qFormat/>
    <w:pPr>
      <w:spacing w:after="120"/>
    </w:pPr>
    <w:rPr>
      <w:sz w:val="16"/>
      <w:szCs w:val="16"/>
    </w:rPr>
  </w:style>
  <w:style w:type="paragraph" w:styleId="af4">
    <w:name w:val="Subtitle"/>
    <w:basedOn w:val="a1"/>
    <w:next w:val="a1"/>
    <w:link w:val="af5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List Continue 2"/>
    <w:basedOn w:val="a1"/>
    <w:uiPriority w:val="99"/>
    <w:unhideWhenUsed/>
    <w:pPr>
      <w:spacing w:after="120"/>
      <w:ind w:left="720"/>
      <w:contextualSpacing/>
    </w:pPr>
  </w:style>
  <w:style w:type="paragraph" w:styleId="35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26">
    <w:name w:val="List 2"/>
    <w:basedOn w:val="a1"/>
    <w:uiPriority w:val="99"/>
    <w:unhideWhenUsed/>
    <w:pPr>
      <w:ind w:left="720" w:hanging="360"/>
      <w:contextualSpacing/>
    </w:pPr>
  </w:style>
  <w:style w:type="paragraph" w:styleId="36">
    <w:name w:val="List 3"/>
    <w:basedOn w:val="a1"/>
    <w:uiPriority w:val="99"/>
    <w:unhideWhenUsed/>
    <w:qFormat/>
    <w:pPr>
      <w:ind w:left="1080" w:hanging="360"/>
      <w:contextualSpacing/>
    </w:pPr>
  </w:style>
  <w:style w:type="table" w:styleId="af6">
    <w:name w:val="Table Grid"/>
    <w:basedOn w:val="a3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2"/>
    <w:link w:val="a9"/>
    <w:uiPriority w:val="99"/>
  </w:style>
  <w:style w:type="character" w:customStyle="1" w:styleId="af2">
    <w:name w:val="Нижний колонтитул Знак"/>
    <w:basedOn w:val="a2"/>
    <w:link w:val="af1"/>
    <w:uiPriority w:val="99"/>
  </w:style>
  <w:style w:type="paragraph" w:styleId="af7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10">
    <w:name w:val="Заголовок 1 Знак"/>
    <w:basedOn w:val="a2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0">
    <w:name w:val="Название Знак"/>
    <w:basedOn w:val="a2"/>
    <w:link w:val="af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2"/>
    <w:link w:val="af4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List Paragraph"/>
    <w:basedOn w:val="a1"/>
    <w:uiPriority w:val="34"/>
    <w:qFormat/>
    <w:pPr>
      <w:ind w:left="720"/>
      <w:contextualSpacing/>
    </w:pPr>
  </w:style>
  <w:style w:type="character" w:customStyle="1" w:styleId="ac">
    <w:name w:val="Основной текст Знак"/>
    <w:basedOn w:val="a2"/>
    <w:link w:val="ab"/>
    <w:uiPriority w:val="99"/>
  </w:style>
  <w:style w:type="character" w:customStyle="1" w:styleId="24">
    <w:name w:val="Основной текст 2 Знак"/>
    <w:basedOn w:val="a2"/>
    <w:link w:val="23"/>
    <w:uiPriority w:val="99"/>
  </w:style>
  <w:style w:type="character" w:customStyle="1" w:styleId="34">
    <w:name w:val="Основной текст 3 Знак"/>
    <w:basedOn w:val="a2"/>
    <w:link w:val="33"/>
    <w:uiPriority w:val="99"/>
    <w:rPr>
      <w:sz w:val="16"/>
      <w:szCs w:val="16"/>
    </w:rPr>
  </w:style>
  <w:style w:type="character" w:customStyle="1" w:styleId="ae">
    <w:name w:val="Текст макроса Знак"/>
    <w:basedOn w:val="a2"/>
    <w:link w:val="ad"/>
    <w:uiPriority w:val="99"/>
    <w:qFormat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qFormat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2"/>
    <w:link w:val="6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2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9">
    <w:name w:val="Intense Quote"/>
    <w:basedOn w:val="a1"/>
    <w:next w:val="a1"/>
    <w:link w:val="afa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a">
    <w:name w:val="Выделенная цитата Знак"/>
    <w:basedOn w:val="a2"/>
    <w:link w:val="af9"/>
    <w:uiPriority w:val="30"/>
    <w:rPr>
      <w:b/>
      <w:bCs/>
      <w:i/>
      <w:iCs/>
      <w:color w:val="4F81BD" w:themeColor="accent1"/>
    </w:rPr>
  </w:style>
  <w:style w:type="character" w:customStyle="1" w:styleId="11">
    <w:name w:val="Слабое выделение1"/>
    <w:basedOn w:val="a2"/>
    <w:uiPriority w:val="19"/>
    <w:qFormat/>
    <w:rPr>
      <w:i/>
      <w:iCs/>
      <w:color w:val="7F7F7F" w:themeColor="text1" w:themeTint="80"/>
    </w:rPr>
  </w:style>
  <w:style w:type="character" w:customStyle="1" w:styleId="12">
    <w:name w:val="Сильное выделение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3">
    <w:name w:val="Слабая ссылка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4">
    <w:name w:val="Сильная ссылка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5">
    <w:name w:val="Название книги1"/>
    <w:basedOn w:val="a2"/>
    <w:uiPriority w:val="33"/>
    <w:qFormat/>
    <w:rPr>
      <w:b/>
      <w:bCs/>
      <w:smallCaps/>
      <w:spacing w:val="5"/>
    </w:rPr>
  </w:style>
  <w:style w:type="paragraph" w:customStyle="1" w:styleId="16">
    <w:name w:val="Заголовок оглавления1"/>
    <w:basedOn w:val="1"/>
    <w:next w:val="a1"/>
    <w:uiPriority w:val="39"/>
    <w:semiHidden/>
    <w:unhideWhenUsed/>
    <w:qFormat/>
    <w:pPr>
      <w:outlineLvl w:val="9"/>
    </w:pPr>
  </w:style>
  <w:style w:type="table" w:styleId="afb">
    <w:name w:val="Light Shading"/>
    <w:basedOn w:val="a3"/>
    <w:uiPriority w:val="60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qFormat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c">
    <w:name w:val="Light List"/>
    <w:basedOn w:val="a3"/>
    <w:uiPriority w:val="61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d">
    <w:name w:val="Light Grid"/>
    <w:basedOn w:val="a3"/>
    <w:uiPriority w:val="62"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7">
    <w:name w:val="Medium Shading 1"/>
    <w:basedOn w:val="a3"/>
    <w:uiPriority w:val="63"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8">
    <w:name w:val="Medium List 1"/>
    <w:basedOn w:val="a3"/>
    <w:uiPriority w:val="65"/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Grid 1"/>
    <w:basedOn w:val="a3"/>
    <w:uiPriority w:val="67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e">
    <w:name w:val="Dark List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">
    <w:name w:val="Colorful Shading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0">
    <w:name w:val="Colorful List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1">
    <w:name w:val="Colorful Grid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2">
    <w:name w:val="Balloon Text"/>
    <w:basedOn w:val="a1"/>
    <w:link w:val="aff3"/>
    <w:uiPriority w:val="99"/>
    <w:semiHidden/>
    <w:unhideWhenUsed/>
    <w:rsid w:val="00EB0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2"/>
    <w:link w:val="aff2"/>
    <w:uiPriority w:val="99"/>
    <w:semiHidden/>
    <w:rsid w:val="00EB059B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qFormat="1"/>
    <w:lsdException w:name="toa heading" w:semiHidden="1"/>
    <w:lsdException w:name="List" w:qFormat="1"/>
    <w:lsdException w:name="List Bullet" w:qFormat="1"/>
    <w:lsdException w:name="List 3" w:qFormat="1"/>
    <w:lsdException w:name="List 4" w:semiHidden="1"/>
    <w:lsdException w:name="List 5" w:semiHidden="1"/>
    <w:lsdException w:name="List Bullet 3" w:qFormat="1"/>
    <w:lsdException w:name="List Bullet 4" w:semiHidden="1"/>
    <w:lsdException w:name="List Bullet 5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 Indent" w:semiHidden="1"/>
    <w:lsdException w:name="List Continue 3" w:qFormat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3" w:qFormat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/>
    <w:lsdException w:name="Table Theme" w:semiHidden="1"/>
    <w:lsdException w:name="Placeholder Text" w:semiHidden="1" w:unhideWhenUsed="0"/>
    <w:lsdException w:name="No Spacing" w:uiPriority="1" w:unhideWhenUsed="0" w:qFormat="1"/>
    <w:lsdException w:name="Light Shading" w:uiPriority="60" w:unhideWhenUsed="0" w:qFormat="1"/>
    <w:lsdException w:name="Light List" w:uiPriority="61" w:unhideWhenUsed="0" w:qFormat="1"/>
    <w:lsdException w:name="Light Grid" w:uiPriority="62" w:unhideWhenUsed="0"/>
    <w:lsdException w:name="Medium Shading 1" w:uiPriority="63" w:unhideWhenUsed="0"/>
    <w:lsdException w:name="Medium Shading 2" w:uiPriority="64" w:unhideWhenUsed="0" w:qFormat="1"/>
    <w:lsdException w:name="Medium List 1" w:uiPriority="65" w:unhideWhenUsed="0"/>
    <w:lsdException w:name="Medium List 2" w:uiPriority="66" w:unhideWhenUsed="0"/>
    <w:lsdException w:name="Medium Grid 1" w:uiPriority="67" w:unhideWhenUsed="0" w:qFormat="1"/>
    <w:lsdException w:name="Medium Grid 2" w:uiPriority="68" w:unhideWhenUsed="0"/>
    <w:lsdException w:name="Medium Grid 3" w:uiPriority="69" w:unhideWhenUsed="0"/>
    <w:lsdException w:name="Dark List" w:uiPriority="70" w:unhideWhenUsed="0" w:qFormat="1"/>
    <w:lsdException w:name="Colorful Shading" w:uiPriority="71" w:unhideWhenUsed="0" w:qFormat="1"/>
    <w:lsdException w:name="Colorful List" w:uiPriority="72" w:unhideWhenUsed="0"/>
    <w:lsdException w:name="Colorful Grid" w:uiPriority="73" w:unhideWhenUsed="0" w:qFormat="1"/>
    <w:lsdException w:name="Light Shading Accent 1" w:uiPriority="60" w:unhideWhenUsed="0" w:qFormat="1"/>
    <w:lsdException w:name="Light List Accent 1" w:uiPriority="61" w:unhideWhenUsed="0" w:qFormat="1"/>
    <w:lsdException w:name="Light Grid Accent 1" w:uiPriority="62" w:unhideWhenUsed="0" w:qFormat="1"/>
    <w:lsdException w:name="Medium Shading 1 Accent 1" w:uiPriority="63" w:unhideWhenUsed="0" w:qFormat="1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 w:qFormat="1"/>
    <w:lsdException w:name="Colorful Shading Accent 1" w:uiPriority="71" w:unhideWhenUsed="0" w:qFormat="1"/>
    <w:lsdException w:name="Colorful List Accent 1" w:uiPriority="72" w:unhideWhenUsed="0" w:qFormat="1"/>
    <w:lsdException w:name="Colorful Grid Accent 1" w:uiPriority="73" w:unhideWhenUsed="0"/>
    <w:lsdException w:name="Light Shading Accent 2" w:uiPriority="60" w:unhideWhenUsed="0"/>
    <w:lsdException w:name="Light List Accent 2" w:uiPriority="61" w:unhideWhenUsed="0" w:qFormat="1"/>
    <w:lsdException w:name="Light Grid Accent 2" w:uiPriority="62" w:unhideWhenUsed="0" w:qFormat="1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 w:qFormat="1"/>
    <w:lsdException w:name="Medium List 2 Accent 2" w:uiPriority="66" w:unhideWhenUsed="0" w:qFormat="1"/>
    <w:lsdException w:name="Medium Grid 1 Accent 2" w:uiPriority="67" w:unhideWhenUsed="0" w:qFormat="1"/>
    <w:lsdException w:name="Medium Grid 2 Accent 2" w:uiPriority="68" w:unhideWhenUsed="0" w:qFormat="1"/>
    <w:lsdException w:name="Medium Grid 3 Accent 2" w:uiPriority="69" w:unhideWhenUsed="0" w:qFormat="1"/>
    <w:lsdException w:name="Dark List Accent 2" w:uiPriority="70" w:unhideWhenUsed="0" w:qFormat="1"/>
    <w:lsdException w:name="Colorful Shading Accent 2" w:uiPriority="71" w:unhideWhenUsed="0" w:qFormat="1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 w:qFormat="1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 w:qFormat="1"/>
    <w:lsdException w:name="Medium Grid 1 Accent 3" w:uiPriority="67" w:unhideWhenUsed="0" w:qFormat="1"/>
    <w:lsdException w:name="Medium Grid 2 Accent 3" w:uiPriority="68" w:unhideWhenUsed="0"/>
    <w:lsdException w:name="Medium Grid 3 Accent 3" w:uiPriority="69" w:unhideWhenUsed="0" w:qFormat="1"/>
    <w:lsdException w:name="Dark List Accent 3" w:uiPriority="70" w:unhideWhenUsed="0" w:qFormat="1"/>
    <w:lsdException w:name="Colorful Shading Accent 3" w:uiPriority="71" w:unhideWhenUsed="0" w:qFormat="1"/>
    <w:lsdException w:name="Colorful List Accent 3" w:uiPriority="72" w:unhideWhenUsed="0" w:qFormat="1"/>
    <w:lsdException w:name="Colorful Grid Accent 3" w:uiPriority="73" w:unhideWhenUsed="0"/>
    <w:lsdException w:name="Light Shading Accent 4" w:uiPriority="60" w:unhideWhenUsed="0"/>
    <w:lsdException w:name="Light List Accent 4" w:uiPriority="61" w:unhideWhenUsed="0" w:qFormat="1"/>
    <w:lsdException w:name="Light Grid Accent 4" w:uiPriority="62" w:unhideWhenUsed="0" w:qFormat="1"/>
    <w:lsdException w:name="Medium Shading 1 Accent 4" w:uiPriority="63" w:unhideWhenUsed="0" w:qFormat="1"/>
    <w:lsdException w:name="Medium Shading 2 Accent 4" w:uiPriority="64" w:unhideWhenUsed="0"/>
    <w:lsdException w:name="Medium List 1 Accent 4" w:uiPriority="65" w:unhideWhenUsed="0" w:qFormat="1"/>
    <w:lsdException w:name="Medium List 2 Accent 4" w:uiPriority="66" w:unhideWhenUsed="0" w:qFormat="1"/>
    <w:lsdException w:name="Medium Grid 1 Accent 4" w:uiPriority="67" w:unhideWhenUsed="0" w:qFormat="1"/>
    <w:lsdException w:name="Medium Grid 2 Accent 4" w:uiPriority="68" w:unhideWhenUsed="0"/>
    <w:lsdException w:name="Medium Grid 3 Accent 4" w:uiPriority="69" w:unhideWhenUsed="0" w:qFormat="1"/>
    <w:lsdException w:name="Dark List Accent 4" w:uiPriority="70" w:unhideWhenUsed="0"/>
    <w:lsdException w:name="Colorful Shading Accent 4" w:uiPriority="71" w:unhideWhenUsed="0" w:qFormat="1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 w:qFormat="1"/>
    <w:lsdException w:name="Medium Shading 2 Accent 5" w:uiPriority="64" w:unhideWhenUsed="0"/>
    <w:lsdException w:name="Medium List 1 Accent 5" w:uiPriority="65" w:unhideWhenUsed="0" w:qFormat="1"/>
    <w:lsdException w:name="Medium List 2 Accent 5" w:uiPriority="66" w:unhideWhenUsed="0" w:qFormat="1"/>
    <w:lsdException w:name="Medium Grid 1 Accent 5" w:uiPriority="67" w:unhideWhenUsed="0"/>
    <w:lsdException w:name="Medium Grid 2 Accent 5" w:uiPriority="68" w:unhideWhenUsed="0" w:qFormat="1"/>
    <w:lsdException w:name="Medium Grid 3 Accent 5" w:uiPriority="69" w:unhideWhenUsed="0"/>
    <w:lsdException w:name="Dark List Accent 5" w:uiPriority="70" w:unhideWhenUsed="0" w:qFormat="1"/>
    <w:lsdException w:name="Colorful Shading Accent 5" w:uiPriority="71" w:unhideWhenUsed="0" w:qFormat="1"/>
    <w:lsdException w:name="Colorful List Accent 5" w:uiPriority="72" w:unhideWhenUsed="0"/>
    <w:lsdException w:name="Colorful Grid Accent 5" w:uiPriority="73" w:unhideWhenUsed="0" w:qFormat="1"/>
    <w:lsdException w:name="Light Shading Accent 6" w:uiPriority="60" w:unhideWhenUsed="0" w:qFormat="1"/>
    <w:lsdException w:name="Light List Accent 6" w:uiPriority="61" w:unhideWhenUsed="0"/>
    <w:lsdException w:name="Light Grid Accent 6" w:uiPriority="62" w:unhideWhenUsed="0"/>
    <w:lsdException w:name="Medium Shading 1 Accent 6" w:uiPriority="63" w:unhideWhenUsed="0" w:qFormat="1"/>
    <w:lsdException w:name="Medium Shading 2 Accent 6" w:uiPriority="64" w:unhideWhenUsed="0"/>
    <w:lsdException w:name="Medium List 1 Accent 6" w:uiPriority="65" w:unhideWhenUsed="0" w:qFormat="1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 w:qFormat="1"/>
    <w:lsdException w:name="Medium Grid 3 Accent 6" w:uiPriority="69" w:unhideWhenUsed="0" w:qFormat="1"/>
    <w:lsdException w:name="Dark List Accent 6" w:uiPriority="70" w:unhideWhenUsed="0"/>
    <w:lsdException w:name="Colorful Shading Accent 6" w:uiPriority="71" w:unhideWhenUsed="0" w:qFormat="1"/>
    <w:lsdException w:name="Colorful List Accent 6" w:uiPriority="72" w:unhideWhenUsed="0" w:qFormat="1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1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Emphasis"/>
    <w:basedOn w:val="a2"/>
    <w:uiPriority w:val="20"/>
    <w:qFormat/>
    <w:rPr>
      <w:i/>
      <w:iCs/>
    </w:rPr>
  </w:style>
  <w:style w:type="character" w:styleId="a6">
    <w:name w:val="Strong"/>
    <w:basedOn w:val="a2"/>
    <w:uiPriority w:val="22"/>
    <w:qFormat/>
    <w:rPr>
      <w:b/>
      <w:bCs/>
    </w:rPr>
  </w:style>
  <w:style w:type="paragraph" w:styleId="a7">
    <w:name w:val="List Continue"/>
    <w:basedOn w:val="a1"/>
    <w:uiPriority w:val="99"/>
    <w:unhideWhenUsed/>
    <w:pPr>
      <w:spacing w:after="120"/>
      <w:ind w:left="360"/>
      <w:contextualSpacing/>
    </w:pPr>
  </w:style>
  <w:style w:type="paragraph" w:styleId="23">
    <w:name w:val="Body Text 2"/>
    <w:basedOn w:val="a1"/>
    <w:link w:val="24"/>
    <w:uiPriority w:val="99"/>
    <w:unhideWhenUsed/>
    <w:pPr>
      <w:spacing w:after="120" w:line="480" w:lineRule="auto"/>
    </w:pPr>
  </w:style>
  <w:style w:type="paragraph" w:styleId="a8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3">
    <w:name w:val="List Number 3"/>
    <w:basedOn w:val="a1"/>
    <w:uiPriority w:val="99"/>
    <w:unhideWhenUsed/>
    <w:pPr>
      <w:numPr>
        <w:numId w:val="1"/>
      </w:numPr>
      <w:contextualSpacing/>
    </w:pPr>
  </w:style>
  <w:style w:type="paragraph" w:styleId="a9">
    <w:name w:val="header"/>
    <w:basedOn w:val="a1"/>
    <w:link w:val="a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b">
    <w:name w:val="Body Text"/>
    <w:basedOn w:val="a1"/>
    <w:link w:val="ac"/>
    <w:uiPriority w:val="99"/>
    <w:unhideWhenUsed/>
    <w:pPr>
      <w:spacing w:after="120"/>
    </w:pPr>
  </w:style>
  <w:style w:type="paragraph" w:styleId="ad">
    <w:name w:val="macro"/>
    <w:link w:val="ae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val="en-US" w:eastAsia="en-US"/>
    </w:rPr>
  </w:style>
  <w:style w:type="paragraph" w:styleId="a0">
    <w:name w:val="List Bullet"/>
    <w:basedOn w:val="a1"/>
    <w:uiPriority w:val="99"/>
    <w:unhideWhenUsed/>
    <w:qFormat/>
    <w:pPr>
      <w:numPr>
        <w:numId w:val="2"/>
      </w:numPr>
      <w:contextualSpacing/>
    </w:pPr>
  </w:style>
  <w:style w:type="paragraph" w:styleId="20">
    <w:name w:val="List Bullet 2"/>
    <w:basedOn w:val="a1"/>
    <w:uiPriority w:val="99"/>
    <w:unhideWhenUsed/>
    <w:pPr>
      <w:numPr>
        <w:numId w:val="3"/>
      </w:numPr>
      <w:contextualSpacing/>
    </w:p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f">
    <w:name w:val="Title"/>
    <w:basedOn w:val="a1"/>
    <w:next w:val="a1"/>
    <w:link w:val="af0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footer"/>
    <w:basedOn w:val="a1"/>
    <w:link w:val="af2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">
    <w:name w:val="List Number"/>
    <w:basedOn w:val="a1"/>
    <w:uiPriority w:val="99"/>
    <w:unhideWhenUsed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pPr>
      <w:numPr>
        <w:numId w:val="6"/>
      </w:numPr>
      <w:contextualSpacing/>
    </w:pPr>
  </w:style>
  <w:style w:type="paragraph" w:styleId="af3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33">
    <w:name w:val="Body Text 3"/>
    <w:basedOn w:val="a1"/>
    <w:link w:val="34"/>
    <w:uiPriority w:val="99"/>
    <w:unhideWhenUsed/>
    <w:qFormat/>
    <w:pPr>
      <w:spacing w:after="120"/>
    </w:pPr>
    <w:rPr>
      <w:sz w:val="16"/>
      <w:szCs w:val="16"/>
    </w:rPr>
  </w:style>
  <w:style w:type="paragraph" w:styleId="af4">
    <w:name w:val="Subtitle"/>
    <w:basedOn w:val="a1"/>
    <w:next w:val="a1"/>
    <w:link w:val="af5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List Continue 2"/>
    <w:basedOn w:val="a1"/>
    <w:uiPriority w:val="99"/>
    <w:unhideWhenUsed/>
    <w:pPr>
      <w:spacing w:after="120"/>
      <w:ind w:left="720"/>
      <w:contextualSpacing/>
    </w:pPr>
  </w:style>
  <w:style w:type="paragraph" w:styleId="35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26">
    <w:name w:val="List 2"/>
    <w:basedOn w:val="a1"/>
    <w:uiPriority w:val="99"/>
    <w:unhideWhenUsed/>
    <w:pPr>
      <w:ind w:left="720" w:hanging="360"/>
      <w:contextualSpacing/>
    </w:pPr>
  </w:style>
  <w:style w:type="paragraph" w:styleId="36">
    <w:name w:val="List 3"/>
    <w:basedOn w:val="a1"/>
    <w:uiPriority w:val="99"/>
    <w:unhideWhenUsed/>
    <w:qFormat/>
    <w:pPr>
      <w:ind w:left="1080" w:hanging="360"/>
      <w:contextualSpacing/>
    </w:pPr>
  </w:style>
  <w:style w:type="table" w:styleId="af6">
    <w:name w:val="Table Grid"/>
    <w:basedOn w:val="a3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2"/>
    <w:link w:val="a9"/>
    <w:uiPriority w:val="99"/>
  </w:style>
  <w:style w:type="character" w:customStyle="1" w:styleId="af2">
    <w:name w:val="Нижний колонтитул Знак"/>
    <w:basedOn w:val="a2"/>
    <w:link w:val="af1"/>
    <w:uiPriority w:val="99"/>
  </w:style>
  <w:style w:type="paragraph" w:styleId="af7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10">
    <w:name w:val="Заголовок 1 Знак"/>
    <w:basedOn w:val="a2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0">
    <w:name w:val="Название Знак"/>
    <w:basedOn w:val="a2"/>
    <w:link w:val="af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2"/>
    <w:link w:val="af4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List Paragraph"/>
    <w:basedOn w:val="a1"/>
    <w:uiPriority w:val="34"/>
    <w:qFormat/>
    <w:pPr>
      <w:ind w:left="720"/>
      <w:contextualSpacing/>
    </w:pPr>
  </w:style>
  <w:style w:type="character" w:customStyle="1" w:styleId="ac">
    <w:name w:val="Основной текст Знак"/>
    <w:basedOn w:val="a2"/>
    <w:link w:val="ab"/>
    <w:uiPriority w:val="99"/>
  </w:style>
  <w:style w:type="character" w:customStyle="1" w:styleId="24">
    <w:name w:val="Основной текст 2 Знак"/>
    <w:basedOn w:val="a2"/>
    <w:link w:val="23"/>
    <w:uiPriority w:val="99"/>
  </w:style>
  <w:style w:type="character" w:customStyle="1" w:styleId="34">
    <w:name w:val="Основной текст 3 Знак"/>
    <w:basedOn w:val="a2"/>
    <w:link w:val="33"/>
    <w:uiPriority w:val="99"/>
    <w:rPr>
      <w:sz w:val="16"/>
      <w:szCs w:val="16"/>
    </w:rPr>
  </w:style>
  <w:style w:type="character" w:customStyle="1" w:styleId="ae">
    <w:name w:val="Текст макроса Знак"/>
    <w:basedOn w:val="a2"/>
    <w:link w:val="ad"/>
    <w:uiPriority w:val="99"/>
    <w:qFormat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qFormat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2"/>
    <w:link w:val="6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2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9">
    <w:name w:val="Intense Quote"/>
    <w:basedOn w:val="a1"/>
    <w:next w:val="a1"/>
    <w:link w:val="afa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a">
    <w:name w:val="Выделенная цитата Знак"/>
    <w:basedOn w:val="a2"/>
    <w:link w:val="af9"/>
    <w:uiPriority w:val="30"/>
    <w:rPr>
      <w:b/>
      <w:bCs/>
      <w:i/>
      <w:iCs/>
      <w:color w:val="4F81BD" w:themeColor="accent1"/>
    </w:rPr>
  </w:style>
  <w:style w:type="character" w:customStyle="1" w:styleId="11">
    <w:name w:val="Слабое выделение1"/>
    <w:basedOn w:val="a2"/>
    <w:uiPriority w:val="19"/>
    <w:qFormat/>
    <w:rPr>
      <w:i/>
      <w:iCs/>
      <w:color w:val="7F7F7F" w:themeColor="text1" w:themeTint="80"/>
    </w:rPr>
  </w:style>
  <w:style w:type="character" w:customStyle="1" w:styleId="12">
    <w:name w:val="Сильное выделение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3">
    <w:name w:val="Слабая ссылка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4">
    <w:name w:val="Сильная ссылка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5">
    <w:name w:val="Название книги1"/>
    <w:basedOn w:val="a2"/>
    <w:uiPriority w:val="33"/>
    <w:qFormat/>
    <w:rPr>
      <w:b/>
      <w:bCs/>
      <w:smallCaps/>
      <w:spacing w:val="5"/>
    </w:rPr>
  </w:style>
  <w:style w:type="paragraph" w:customStyle="1" w:styleId="16">
    <w:name w:val="Заголовок оглавления1"/>
    <w:basedOn w:val="1"/>
    <w:next w:val="a1"/>
    <w:uiPriority w:val="39"/>
    <w:semiHidden/>
    <w:unhideWhenUsed/>
    <w:qFormat/>
    <w:pPr>
      <w:outlineLvl w:val="9"/>
    </w:pPr>
  </w:style>
  <w:style w:type="table" w:styleId="afb">
    <w:name w:val="Light Shading"/>
    <w:basedOn w:val="a3"/>
    <w:uiPriority w:val="60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qFormat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c">
    <w:name w:val="Light List"/>
    <w:basedOn w:val="a3"/>
    <w:uiPriority w:val="61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d">
    <w:name w:val="Light Grid"/>
    <w:basedOn w:val="a3"/>
    <w:uiPriority w:val="62"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7">
    <w:name w:val="Medium Shading 1"/>
    <w:basedOn w:val="a3"/>
    <w:uiPriority w:val="63"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8">
    <w:name w:val="Medium List 1"/>
    <w:basedOn w:val="a3"/>
    <w:uiPriority w:val="65"/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Grid 1"/>
    <w:basedOn w:val="a3"/>
    <w:uiPriority w:val="67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e">
    <w:name w:val="Dark List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">
    <w:name w:val="Colorful Shading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0">
    <w:name w:val="Colorful List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1">
    <w:name w:val="Colorful Grid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2">
    <w:name w:val="Balloon Text"/>
    <w:basedOn w:val="a1"/>
    <w:link w:val="aff3"/>
    <w:uiPriority w:val="99"/>
    <w:semiHidden/>
    <w:unhideWhenUsed/>
    <w:rsid w:val="00EB0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2"/>
    <w:link w:val="aff2"/>
    <w:uiPriority w:val="99"/>
    <w:semiHidden/>
    <w:rsid w:val="00EB059B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3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file:///C:\Users\admin\Downloads\photo_5213368184948783621_y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44A219E-9316-4140-B29E-CAF68F58A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509580</cp:lastModifiedBy>
  <cp:revision>18</cp:revision>
  <dcterms:created xsi:type="dcterms:W3CDTF">2013-12-23T23:15:00Z</dcterms:created>
  <dcterms:modified xsi:type="dcterms:W3CDTF">2025-12-15T05:11:00Z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F26612AE8B424F1B841E27D6A6B2D059_13</vt:lpwstr>
  </property>
</Properties>
</file>